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27872532" name="01a018d9-f2d6-7132-b5cc-1414d4ebfe3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3207575" name="01a018d9-f2d6-7132-b5cc-1414d4ebfe3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Zweilagig!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82406844" name="01a018db-613e-78f4-93d8-c73404c759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4370838" name="01a018db-613e-78f4-93d8-c73404c7597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Zweilagig! 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19884237" name="01a018de-800f-7b0e-9f70-fd5f03e6686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3043127" name="01a018de-800f-7b0e-9f70-fd5f03e6686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82999285" name="01a018dc-491b-79d0-9957-157b858667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1326538" name="01a018dc-491b-79d0-9957-157b858667e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229818941" name="01a018e0-4bd4-7817-a294-7342ffdc28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17040" name="01a018e0-4bd4-7817-a294-7342ffdc28f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03870646" name="01a018dd-4f37-7e17-867c-fa0c6e439a0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9004388" name="01a018dd-4f37-7e17-867c-fa0c6e439a0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22544664" name="01a018e0-fc35-780b-a511-23318157d0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7004313" name="01a018e0-fc35-780b-a511-23318157d03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62560808" name="01a018df-5bd4-7b02-9655-e5227d62fd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6466171" name="01a018df-5bd4-7b02-9655-e5227d62fd9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Tramstrasse 64, 8050 Zürich</w:t>
          </w:r>
        </w:p>
        <w:p>
          <w:pPr>
            <w:spacing w:before="0" w:after="0"/>
          </w:pPr>
          <w:r>
            <w:t>DN 1143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